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Estrich</w:t>
            </w:r>
          </w:p>
          <w:p>
            <w:pPr>
              <w:spacing w:before="0" w:after="0"/>
            </w:pPr>
            <w:r>
              <w:t>DG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Asbestkarton 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735379121" name="1f112060-b23d-11ef-bf5f-95b3c8a73ff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01794271" name="1f112060-b23d-11ef-bf5f-95b3c8a73ff6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395511386" name="23854360-b23d-11ef-be0f-6d1775e600a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93751239" name="23854360-b23d-11ef-be0f-6d1775e600ad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Terrasse </w:t>
            </w:r>
          </w:p>
          <w:p>
            <w:pPr>
              <w:spacing w:before="0" w:after="0"/>
            </w:pPr>
            <w:r>
              <w:t>OG </w:t>
            </w:r>
          </w:p>
          <w:p>
            <w:pPr>
              <w:spacing w:before="0" w:after="0"/>
            </w:pPr>
            <w:r>
              <w:t>Boden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Blumengefässe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53081306" name="ea6adb50-b23f-11ef-a80a-afa3fb43ac5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4199615" name="ea6adb50-b23f-11ef-a80a-afa3fb43ac59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511035974" name="ef904cf0-b23f-11ef-ae80-8d3cd177617b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62050662" name="ef904cf0-b23f-11ef-ae80-8d3cd177617b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Keller / Werkstatt </w:t>
            </w:r>
          </w:p>
          <w:p>
            <w:pPr>
              <w:spacing w:before="0" w:after="0"/>
            </w:pPr>
            <w:r>
              <w:t>UG </w:t>
            </w:r>
          </w:p>
          <w:p>
            <w:pPr>
              <w:spacing w:before="0" w:after="0"/>
            </w:pPr>
            <w:r>
              <w:t>Türblätter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VM-34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Türen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607610981" name="c4c18450-b24c-11ef-9c80-39734d64ee1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36501678" name="c4c18450-b24c-11ef-9c80-39734d64ee14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943075741" name="ca781260-b24c-11ef-be65-5715ddf911e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25162296" name="ca781260-b24c-11ef-be65-5715ddf911e8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0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Unterfeldweg 5, 4802 Strengelbach </w:t>
          </w:r>
        </w:p>
        <w:p>
          <w:pPr>
            <w:spacing w:before="0" w:after="0"/>
          </w:pPr>
          <w:r>
            <w:t>59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footer.xml" Type="http://schemas.openxmlformats.org/officeDocument/2006/relationships/footer" Id="rId10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